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Фтизиатрия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07:13 МСК · База обновлена: 25.07.2026, 06:40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ПАТОМОРФОЛОГИЧЕСКИМ СУБСТРАТОМ ПЕРВИЧНОГО ТУБЕРКУЛЕЗНОГО КОМПЛЕКСА, ХАРАКТЕРИЗУЮЩИМ ЕГО СПЕЦИФИЧЕСКУЮ (ТУБЕРКУЛЕЗНУЮ) ЭТИОЛОГИЮ,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полость распада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участок фиброза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грануляционная ткань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участок казеозного некроза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участок казеозного некроза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БОЛЬНЫХ ТУБЕРКУЛЕЗОМ, ПРЕРВАВШИХ КУРС ХИМИОТЕРАПИИ, ДЛИТЕЛЬНОСТЬ ФАЗЫ ПРОДОЛЖЕНИЯ ХИМИОТЕРАПИИ ПО ТРЕТЬЕМУ РЕЖИМУ СОСТАВЛЯЕТ _____ СУТОЧНЫХ ДОЗ ПРОТИВОТУБЕРКУЛЕЗНЫХ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150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ОСНОВНЫМ ПРИЗНАКОМ, ПОЗВОЛЯЮЩИМ ОТЛИЧИТЬ НЕТУБЕРКУЛЁЗНЫЕ МИКОБАКТЕРИИ ОТ МИКОБАКТЕРИЙ ТУБЕРКУЛЁЗА,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способность формировать фильтрующиеся вирусоподобные формы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быстрый рост на питательных средах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медленный рост на питательных средах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способность формировать особого вида колонии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быстрый рост на питательных средах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ПРОТИВОТУБЕРКУЛЕЗНЫМ ПРЕПАРАТАМ 1-ГО РЯДА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циклосерин, этионамид, аминосалициловую кислоту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линезолид, амоксициллина клавуланат, меропенем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изониазид, рифампицин, пиразинамид, этамбутол, стрептомицин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канамицин, амикацин, капреомицин, левофлоксацин, протионамид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изониазид, рифампицин, пиразинамид, этамбутол, стрептомицин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 ПРОТИВОТУБЕРКУЛЕЗНЫМ ПРЕПАРАТАМ ПЕРВОЙ (ОСНОВНОЙ) ГРУППЫ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офлоксацин, левофлоксацин, моксифлоксацин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протионамид, этионамид, аминосалициловую кислоту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изониазид, рифампицин, пиразинамид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амикацин, канамицин, капреомицин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изониазид, рифампицин, пиразинамид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ВАКЦИНАЦИЮ БЦЖ И БЦЖ-М ПРОВОДИТ МЕДИЦИНСКАЯ СЕСТРА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 обученная, имеющая справку-допуск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участкового звена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владеющая техникой постановки инъекций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прививочного кабинета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специально обученная, имеющая справку-допуск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МЕЛКООЧАГОВАЯ ДИССЕМИНАЦИЯ, ОТЛИЧАЮЩАЯСЯ ОТ ОСТАЛЬНЫХ ОСТРЫМ НАЧАЛОМ КЛИНИЧЕСКИХ ПРОЯВЛЕНИЙ, ХАРАКТЕРНА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идиопатического фиброзирующего альвеолита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саркоидоза второй стадии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милиарного карциноматоза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милиарного туберкулеза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милиарного туберкулеза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ПРИЗНАКОМ, НЕ ХАРАКТЕРНЫМ ДЛЯ ПРОГРЕССИРОВАНИЯ КАВЕРНОЗНОГО ТУБЕРКУЛЁЗА,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увеличение размера каверны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появление свежих очаговых теней вокруг каверны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развитие перикавитарной эмфиземы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неравномерное утолщение стенок каверны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развитие перикавитарной эмфиземы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РЕНТГЕНОЛОГИЧЕСКИМ МЕТОДОМ МАССОВОГО ОБСЛЕДОВАНИЯ НАСЕЛЕНИЯ НА ТУБЕРКУЛЁЗ ОРГАНОВ ДЫХАНИЯ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обзорная 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флюорография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флюорография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ОБЪЕКТИВНОМ ОБСЛЕДОВАНИИ У БОЛЬНЫХ ПОДОСТРЫМ ДИССЕМИНИРОВАННЫМ ТУБЕРКУЛЁЗОМ МОЖНО ОБНАРУЖИТЬ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увеличение 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алопецию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стойкий красный дермографизм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эритемные пятна на голени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стойкий красный дермографизм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Фтизиатрия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